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Eingang Untergeschoss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776401690" name="01a02310-6b35-78f2-a6e8-6360a2983d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62930" name="01a02310-6b35-78f2-a6e8-6360a2983d0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899502684" name="01a02310-a95c-7f94-bbf3-36896fbea2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1067344" name="01a02310-a95c-7f94-bbf3-36896fbea2e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51505136" name="01a02316-3a6f-7374-af03-256511f15f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9462213" name="01a02316-3a6f-7374-af03-256511f15fb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8997308" name="01a02316-b209-7964-b742-3417f37c462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7680147" name="01a02316-b209-7964-b742-3417f37c462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Technikraum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05006577" name="01a02374-86c6-7974-9dc7-e4305b2abc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0781524" name="01a02374-86c6-7974-9dc7-e4305b2abc4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832473" name="01a02374-e1a0-7e5f-b5d2-af43f8589b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9891638" name="01a02374-e1a0-7e5f-b5d2-af43f8589b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60754296" name="01a02376-8cb1-793c-a48a-15b4e6c3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5050434" name="01a02376-8cb1-793c-a48a-15b4e6c33e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8730770" name="01a02376-bdc1-7232-a200-82f8a89fff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2708467" name="01a02376-bdc1-7232-a200-82f8a89fffe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Waschküche/ Bad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Boden/ Sockel/ 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Boden/ Sockel/ 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erstellt!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4631894" name="01a02377-d619-7e63-a443-a0bcf58823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78749" name="01a02377-d619-7e63-a443-a0bcf588232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615289205" name="01a02378-4465-7feb-a421-38542fd679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717386" name="01a02378-4465-7feb-a421-38542fd679a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Rigistrasse 3, 5430 Wettingen</w:t>
          </w:r>
        </w:p>
        <w:p>
          <w:pPr>
            <w:spacing w:before="0" w:after="0"/>
          </w:pPr>
          <w:r>
            <w:t>DN 1019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